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E1FE5" w:rsidRDefault="005E1FE5"/>
    <w:p w:rsidR="005E1FE5" w:rsidRDefault="005E1FE5">
      <w:r>
        <w:t xml:space="preserve"> </w:t>
      </w:r>
    </w:p>
    <w:p w:rsidR="005E1FE5" w:rsidRDefault="00F66405">
      <w:r w:rsidRPr="005E1FE5">
        <w:rPr>
          <w:noProof/>
          <w:lang w:val="cs-CZ" w:eastAsia="cs-CZ"/>
        </w:rPr>
        <w:drawing>
          <wp:anchor distT="0" distB="0" distL="114300" distR="114300" simplePos="0" relativeHeight="251660800" behindDoc="0" locked="0" layoutInCell="1" allowOverlap="1" wp14:anchorId="138DBA3A">
            <wp:simplePos x="0" y="0"/>
            <wp:positionH relativeFrom="column">
              <wp:posOffset>614680</wp:posOffset>
            </wp:positionH>
            <wp:positionV relativeFrom="paragraph">
              <wp:posOffset>57785</wp:posOffset>
            </wp:positionV>
            <wp:extent cx="4258896" cy="3178891"/>
            <wp:effectExtent l="0" t="0" r="0" b="0"/>
            <wp:wrapNone/>
            <wp:docPr id="70661057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61057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58896" cy="31788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1FE5" w:rsidRDefault="005E1FE5"/>
    <w:p w:rsidR="005E1FE5" w:rsidRDefault="005E1FE5"/>
    <w:p w:rsidR="005E1FE5" w:rsidRDefault="005E1FE5"/>
    <w:p w:rsidR="005E1FE5" w:rsidRDefault="005E1FE5"/>
    <w:p w:rsidR="005E1FE5" w:rsidRDefault="005E1FE5"/>
    <w:p w:rsidR="005E1FE5" w:rsidRDefault="005E1FE5"/>
    <w:p w:rsidR="005E1FE5" w:rsidRDefault="005E1FE5" w:rsidP="005E1FE5">
      <w:pPr>
        <w:ind w:left="2880"/>
      </w:pPr>
      <w:r>
        <w:t xml:space="preserve">        </w:t>
      </w:r>
      <w:proofErr w:type="spellStart"/>
      <w:r>
        <w:t>Děti</w:t>
      </w:r>
      <w:proofErr w:type="spellEnd"/>
      <w:r>
        <w:t xml:space="preserve"> a </w:t>
      </w:r>
      <w:proofErr w:type="spellStart"/>
      <w:r>
        <w:t>paní</w:t>
      </w:r>
      <w:proofErr w:type="spellEnd"/>
      <w:r>
        <w:t xml:space="preserve"> </w:t>
      </w:r>
      <w:proofErr w:type="spellStart"/>
      <w:r>
        <w:t>učitelky</w:t>
      </w:r>
      <w:proofErr w:type="spellEnd"/>
      <w:r>
        <w:t xml:space="preserve"> </w:t>
      </w:r>
      <w:proofErr w:type="spellStart"/>
      <w:r>
        <w:t>ze</w:t>
      </w:r>
      <w:proofErr w:type="spellEnd"/>
      <w:r>
        <w:t xml:space="preserve"> </w:t>
      </w:r>
      <w:proofErr w:type="spellStart"/>
      <w:r>
        <w:t>tří</w:t>
      </w:r>
      <w:r w:rsidR="00F66405">
        <w:t>dy</w:t>
      </w:r>
      <w:proofErr w:type="spellEnd"/>
      <w:r w:rsidR="00F66405">
        <w:t xml:space="preserve"> </w:t>
      </w:r>
      <w:proofErr w:type="spellStart"/>
      <w:r w:rsidR="00F66405">
        <w:t>Št</w:t>
      </w:r>
      <w:bookmarkStart w:id="0" w:name="_GoBack"/>
      <w:bookmarkEnd w:id="0"/>
      <w:r w:rsidR="00F66405">
        <w:t>ěňátek</w:t>
      </w:r>
      <w:proofErr w:type="spellEnd"/>
      <w:r w:rsidR="00F66405">
        <w:t xml:space="preserve"> </w:t>
      </w:r>
    </w:p>
    <w:sectPr w:rsidR="005E1FE5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slovanseznam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slovanseznam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Seznamsodrkami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Seznamsodrkami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slovanseznam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Seznamsodrka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5E1FE5"/>
    <w:rsid w:val="008342C4"/>
    <w:rsid w:val="00AA1D8D"/>
    <w:rsid w:val="00B47730"/>
    <w:rsid w:val="00CB0664"/>
    <w:rsid w:val="00CF3F89"/>
    <w:rsid w:val="00F66405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00"/>
  <w15:docId w15:val="{367B4D2A-FB74-BD46-A55B-C43C9A79C7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FC693F"/>
    <w:rPr>
      <w:rFonts w:ascii="Times New Roman" w:hAnsi="Times New Roman"/>
      <w:sz w:val="24"/>
    </w:rPr>
  </w:style>
  <w:style w:type="paragraph" w:styleId="Nadpis1">
    <w:name w:val="heading 1"/>
    <w:basedOn w:val="Normln"/>
    <w:next w:val="Normln"/>
    <w:link w:val="Nadpis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E618BF"/>
  </w:style>
  <w:style w:type="paragraph" w:styleId="Zpat">
    <w:name w:val="footer"/>
    <w:basedOn w:val="Normln"/>
    <w:link w:val="Zpat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E618BF"/>
  </w:style>
  <w:style w:type="paragraph" w:styleId="Bezmezer">
    <w:name w:val="No Spacing"/>
    <w:uiPriority w:val="1"/>
    <w:qFormat/>
    <w:rsid w:val="00FC693F"/>
    <w:pPr>
      <w:spacing w:after="0" w:line="240" w:lineRule="auto"/>
    </w:pPr>
  </w:style>
  <w:style w:type="character" w:customStyle="1" w:styleId="Nadpis1Char">
    <w:name w:val="Nadpis 1 Char"/>
    <w:basedOn w:val="Standardnpsmoodstavce"/>
    <w:link w:val="Nadpis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zev">
    <w:name w:val="Title"/>
    <w:basedOn w:val="Normln"/>
    <w:next w:val="Normln"/>
    <w:link w:val="Nzev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itul">
    <w:name w:val="Subtitle"/>
    <w:basedOn w:val="Normln"/>
    <w:next w:val="Normln"/>
    <w:link w:val="Podtitul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PodtitulChar">
    <w:name w:val="Podtitul Char"/>
    <w:basedOn w:val="Standardnpsmoodstavce"/>
    <w:link w:val="Podtitul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FC693F"/>
    <w:pPr>
      <w:ind w:left="720"/>
      <w:contextualSpacing/>
    </w:pPr>
  </w:style>
  <w:style w:type="paragraph" w:styleId="Zkladntext">
    <w:name w:val="Body Text"/>
    <w:basedOn w:val="Normln"/>
    <w:link w:val="ZkladntextChar"/>
    <w:uiPriority w:val="99"/>
    <w:unhideWhenUsed/>
    <w:rsid w:val="00AA1D8D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AA1D8D"/>
  </w:style>
  <w:style w:type="paragraph" w:styleId="Zkladntext2">
    <w:name w:val="Body Text 2"/>
    <w:basedOn w:val="Normln"/>
    <w:link w:val="Zkladntext2Char"/>
    <w:uiPriority w:val="99"/>
    <w:unhideWhenUsed/>
    <w:rsid w:val="00AA1D8D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rsid w:val="00AA1D8D"/>
  </w:style>
  <w:style w:type="paragraph" w:styleId="Zkladntext3">
    <w:name w:val="Body Text 3"/>
    <w:basedOn w:val="Normln"/>
    <w:link w:val="Zkladn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AA1D8D"/>
    <w:rPr>
      <w:sz w:val="16"/>
      <w:szCs w:val="16"/>
    </w:rPr>
  </w:style>
  <w:style w:type="paragraph" w:styleId="Seznam">
    <w:name w:val="List"/>
    <w:basedOn w:val="Normln"/>
    <w:uiPriority w:val="99"/>
    <w:unhideWhenUsed/>
    <w:rsid w:val="00AA1D8D"/>
    <w:pPr>
      <w:ind w:left="360" w:hanging="360"/>
      <w:contextualSpacing/>
    </w:pPr>
  </w:style>
  <w:style w:type="paragraph" w:styleId="Seznam2">
    <w:name w:val="List 2"/>
    <w:basedOn w:val="Normln"/>
    <w:uiPriority w:val="99"/>
    <w:unhideWhenUsed/>
    <w:rsid w:val="00326F90"/>
    <w:pPr>
      <w:ind w:left="720" w:hanging="360"/>
      <w:contextualSpacing/>
    </w:pPr>
  </w:style>
  <w:style w:type="paragraph" w:styleId="Seznam3">
    <w:name w:val="List 3"/>
    <w:basedOn w:val="Normln"/>
    <w:uiPriority w:val="99"/>
    <w:unhideWhenUsed/>
    <w:rsid w:val="00326F90"/>
    <w:pPr>
      <w:ind w:left="1080" w:hanging="360"/>
      <w:contextualSpacing/>
    </w:pPr>
  </w:style>
  <w:style w:type="paragraph" w:styleId="Seznamsodrkami">
    <w:name w:val="List Bullet"/>
    <w:basedOn w:val="Normln"/>
    <w:uiPriority w:val="99"/>
    <w:unhideWhenUsed/>
    <w:rsid w:val="00326F90"/>
    <w:pPr>
      <w:numPr>
        <w:numId w:val="1"/>
      </w:numPr>
      <w:contextualSpacing/>
    </w:pPr>
  </w:style>
  <w:style w:type="paragraph" w:styleId="Seznamsodrkami2">
    <w:name w:val="List Bullet 2"/>
    <w:basedOn w:val="Normln"/>
    <w:uiPriority w:val="99"/>
    <w:unhideWhenUsed/>
    <w:rsid w:val="00326F90"/>
    <w:pPr>
      <w:numPr>
        <w:numId w:val="2"/>
      </w:numPr>
      <w:contextualSpacing/>
    </w:pPr>
  </w:style>
  <w:style w:type="paragraph" w:styleId="Seznamsodrkami3">
    <w:name w:val="List Bullet 3"/>
    <w:basedOn w:val="Normln"/>
    <w:uiPriority w:val="99"/>
    <w:unhideWhenUsed/>
    <w:rsid w:val="00326F90"/>
    <w:pPr>
      <w:numPr>
        <w:numId w:val="3"/>
      </w:numPr>
      <w:contextualSpacing/>
    </w:pPr>
  </w:style>
  <w:style w:type="paragraph" w:styleId="slovanseznam">
    <w:name w:val="List Number"/>
    <w:basedOn w:val="Normln"/>
    <w:uiPriority w:val="99"/>
    <w:unhideWhenUsed/>
    <w:rsid w:val="00326F90"/>
    <w:pPr>
      <w:numPr>
        <w:numId w:val="5"/>
      </w:numPr>
      <w:contextualSpacing/>
    </w:pPr>
  </w:style>
  <w:style w:type="paragraph" w:styleId="slovanseznam2">
    <w:name w:val="List Number 2"/>
    <w:basedOn w:val="Normln"/>
    <w:uiPriority w:val="99"/>
    <w:unhideWhenUsed/>
    <w:rsid w:val="0029639D"/>
    <w:pPr>
      <w:numPr>
        <w:numId w:val="6"/>
      </w:numPr>
      <w:contextualSpacing/>
    </w:pPr>
  </w:style>
  <w:style w:type="paragraph" w:styleId="slovanseznam3">
    <w:name w:val="List Number 3"/>
    <w:basedOn w:val="Normln"/>
    <w:uiPriority w:val="99"/>
    <w:unhideWhenUsed/>
    <w:rsid w:val="0029639D"/>
    <w:pPr>
      <w:numPr>
        <w:numId w:val="7"/>
      </w:numPr>
      <w:contextualSpacing/>
    </w:pPr>
  </w:style>
  <w:style w:type="paragraph" w:styleId="Pokraovnseznamu">
    <w:name w:val="List Continue"/>
    <w:basedOn w:val="Normln"/>
    <w:uiPriority w:val="99"/>
    <w:unhideWhenUsed/>
    <w:rsid w:val="0029639D"/>
    <w:pPr>
      <w:spacing w:after="120"/>
      <w:ind w:left="360"/>
      <w:contextualSpacing/>
    </w:pPr>
  </w:style>
  <w:style w:type="paragraph" w:styleId="Pokraovnseznamu2">
    <w:name w:val="List Continue 2"/>
    <w:basedOn w:val="Normln"/>
    <w:uiPriority w:val="99"/>
    <w:unhideWhenUsed/>
    <w:rsid w:val="0029639D"/>
    <w:pPr>
      <w:spacing w:after="120"/>
      <w:ind w:left="720"/>
      <w:contextualSpacing/>
    </w:pPr>
  </w:style>
  <w:style w:type="paragraph" w:styleId="Pokraovnseznamu3">
    <w:name w:val="List Continue 3"/>
    <w:basedOn w:val="Normln"/>
    <w:uiPriority w:val="99"/>
    <w:unhideWhenUsed/>
    <w:rsid w:val="0029639D"/>
    <w:pPr>
      <w:spacing w:after="120"/>
      <w:ind w:left="1080"/>
      <w:contextualSpacing/>
    </w:pPr>
  </w:style>
  <w:style w:type="paragraph" w:styleId="Textmakra">
    <w:name w:val="macro"/>
    <w:link w:val="Textmakra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makraChar">
    <w:name w:val="Text makra Char"/>
    <w:basedOn w:val="Standardnpsmoodstavce"/>
    <w:link w:val="Textmakra"/>
    <w:uiPriority w:val="99"/>
    <w:rsid w:val="0029639D"/>
    <w:rPr>
      <w:rFonts w:ascii="Courier" w:hAnsi="Courier"/>
      <w:sz w:val="20"/>
      <w:szCs w:val="20"/>
    </w:rPr>
  </w:style>
  <w:style w:type="paragraph" w:styleId="Citt">
    <w:name w:val="Quote"/>
    <w:basedOn w:val="Normln"/>
    <w:next w:val="Normln"/>
    <w:link w:val="CittChar"/>
    <w:uiPriority w:val="29"/>
    <w:qFormat/>
    <w:rsid w:val="00FC693F"/>
    <w:rPr>
      <w:i/>
      <w:iCs/>
      <w:color w:val="000000" w:themeColor="text1"/>
    </w:rPr>
  </w:style>
  <w:style w:type="character" w:customStyle="1" w:styleId="CittChar">
    <w:name w:val="Citát Char"/>
    <w:basedOn w:val="Standardnpsmoodstavce"/>
    <w:link w:val="Citt"/>
    <w:uiPriority w:val="29"/>
    <w:rsid w:val="00FC693F"/>
    <w:rPr>
      <w:i/>
      <w:iCs/>
      <w:color w:val="000000" w:themeColor="text1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iln">
    <w:name w:val="Strong"/>
    <w:basedOn w:val="Standardnpsmoodstavce"/>
    <w:uiPriority w:val="22"/>
    <w:qFormat/>
    <w:rsid w:val="00FC693F"/>
    <w:rPr>
      <w:b/>
      <w:bCs/>
    </w:rPr>
  </w:style>
  <w:style w:type="character" w:styleId="Zdraznn">
    <w:name w:val="Emphasis"/>
    <w:basedOn w:val="Standardnpsmoodstavce"/>
    <w:uiPriority w:val="20"/>
    <w:qFormat/>
    <w:rsid w:val="00FC693F"/>
    <w:rPr>
      <w:i/>
      <w:iCs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FC693F"/>
    <w:rPr>
      <w:b/>
      <w:bCs/>
      <w:i/>
      <w:iCs/>
      <w:color w:val="4F81BD" w:themeColor="accent1"/>
    </w:rPr>
  </w:style>
  <w:style w:type="character" w:styleId="Zdraznnjemn">
    <w:name w:val="Subtle Emphasis"/>
    <w:basedOn w:val="Standardnpsmoodstavce"/>
    <w:uiPriority w:val="19"/>
    <w:qFormat/>
    <w:rsid w:val="00FC693F"/>
    <w:rPr>
      <w:i/>
      <w:iCs/>
      <w:color w:val="808080" w:themeColor="text1" w:themeTint="7F"/>
    </w:rPr>
  </w:style>
  <w:style w:type="character" w:styleId="Zdraznnintenzivn">
    <w:name w:val="Intense Emphasis"/>
    <w:basedOn w:val="Standardnpsmoodstavce"/>
    <w:uiPriority w:val="21"/>
    <w:qFormat/>
    <w:rsid w:val="00FC693F"/>
    <w:rPr>
      <w:b/>
      <w:bCs/>
      <w:i/>
      <w:iCs/>
      <w:color w:val="4F81BD" w:themeColor="accent1"/>
    </w:rPr>
  </w:style>
  <w:style w:type="character" w:styleId="Odkazjemn">
    <w:name w:val="Subtle Reference"/>
    <w:basedOn w:val="Standardnpsmoodstavce"/>
    <w:uiPriority w:val="31"/>
    <w:qFormat/>
    <w:rsid w:val="00FC693F"/>
    <w:rPr>
      <w:smallCaps/>
      <w:color w:val="C0504D" w:themeColor="accent2"/>
      <w:u w:val="single"/>
    </w:rPr>
  </w:style>
  <w:style w:type="character" w:styleId="Odkazintenzivn">
    <w:name w:val="Intense Reference"/>
    <w:basedOn w:val="Standardnpsmoodstavce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Nzevknihy">
    <w:name w:val="Book Title"/>
    <w:basedOn w:val="Standardnpsmoodstavce"/>
    <w:uiPriority w:val="33"/>
    <w:qFormat/>
    <w:rsid w:val="00FC693F"/>
    <w:rPr>
      <w:b/>
      <w:bCs/>
      <w:smallCaps/>
      <w:spacing w:val="5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FC693F"/>
    <w:pPr>
      <w:outlineLvl w:val="9"/>
    </w:pPr>
  </w:style>
  <w:style w:type="table" w:styleId="Mkatabulky">
    <w:name w:val="Table Grid"/>
    <w:basedOn w:val="Normlntabulka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vtlstnovn">
    <w:name w:val="Light Shading"/>
    <w:basedOn w:val="Normlntabulk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vtlstnovnzvraznn1">
    <w:name w:val="Light Shading Accent 1"/>
    <w:basedOn w:val="Normlntabulk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vtlstnovnzvraznn2">
    <w:name w:val="Light Shading Accent 2"/>
    <w:basedOn w:val="Normlntabulk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vtlstnovnzvraznn3">
    <w:name w:val="Light Shading Accent 3"/>
    <w:basedOn w:val="Normlntabulk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vtlstnovnzvraznn4">
    <w:name w:val="Light Shading Accent 4"/>
    <w:basedOn w:val="Normlntabulk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vtlstnovnzvraznn5">
    <w:name w:val="Light Shading Accent 5"/>
    <w:basedOn w:val="Normlntabulk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vtlstnovnzvraznn6">
    <w:name w:val="Light Shading Accent 6"/>
    <w:basedOn w:val="Normlntabulk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Svtlseznam">
    <w:name w:val="Light List"/>
    <w:basedOn w:val="Normlntabulk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Svtlseznamzvraznn1">
    <w:name w:val="Light List Accent 1"/>
    <w:basedOn w:val="Normlntabulk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Svtlseznamzvraznn2">
    <w:name w:val="Light List Accent 2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Svtlseznamzvraznn3">
    <w:name w:val="Light List Accent 3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Svtlseznamzvraznn4">
    <w:name w:val="Light List Accent 4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Svtlseznamzvraznn5">
    <w:name w:val="Light List Accent 5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Svtlseznamzvraznn6">
    <w:name w:val="Light List Accent 6"/>
    <w:basedOn w:val="Normlntabulk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Svtlmka">
    <w:name w:val="Light Grid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vtlmkazvraznn1">
    <w:name w:val="Light Grid Accent 1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vtlmkazvraznn2">
    <w:name w:val="Light Grid Accent 2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Svtlmkazvraznn3">
    <w:name w:val="Light Grid Accent 3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Svtlmkazvraznn4">
    <w:name w:val="Light Grid Accent 4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vtlmkazvraznn5">
    <w:name w:val="Light Grid Accent 5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Svtlmkazvraznn6">
    <w:name w:val="Light Grid Accent 6"/>
    <w:basedOn w:val="Normlntabulk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tednstnovn1">
    <w:name w:val="Medium Shading 1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1">
    <w:name w:val="Medium Shading 1 Accent 1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2">
    <w:name w:val="Medium Shading 1 Accent 2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3">
    <w:name w:val="Medium Shading 1 Accent 3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4">
    <w:name w:val="Medium Shading 1 Accent 4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5">
    <w:name w:val="Medium Shading 1 Accent 5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1zvraznn6">
    <w:name w:val="Medium Shading 1 Accent 6"/>
    <w:basedOn w:val="Normlntabulk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tednstnovn2">
    <w:name w:val="Medium Shading 2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1">
    <w:name w:val="Medium Shading 2 Accent 1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2">
    <w:name w:val="Medium Shading 2 Accent 2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3">
    <w:name w:val="Medium Shading 2 Accent 3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4">
    <w:name w:val="Medium Shading 2 Accent 4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5">
    <w:name w:val="Medium Shading 2 Accent 5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tnovn2zvraznn6">
    <w:name w:val="Medium Shading 2 Accent 6"/>
    <w:basedOn w:val="Normlntabulk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tednseznam1">
    <w:name w:val="Medium List 1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Stednseznam1zvraznn1">
    <w:name w:val="Medium List 1 Accent 1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Stednseznam1zvraznn2">
    <w:name w:val="Medium List 1 Accent 2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Stednseznam1zvraznn3">
    <w:name w:val="Medium List 1 Accent 3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Stednseznam1zvraznn4">
    <w:name w:val="Medium List 1 Accent 4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Stednseznam1zvraznn5">
    <w:name w:val="Medium List 1 Accent 5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Stednseznam1zvraznn6">
    <w:name w:val="Medium List 1 Accent 6"/>
    <w:basedOn w:val="Normlntabulk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Stednseznam2">
    <w:name w:val="Medium List 2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1">
    <w:name w:val="Medium List 2 Accent 1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2">
    <w:name w:val="Medium List 2 Accent 2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3">
    <w:name w:val="Medium List 2 Accent 3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4">
    <w:name w:val="Medium List 2 Accent 4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5">
    <w:name w:val="Medium List 2 Accent 5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seznam2zvraznn6">
    <w:name w:val="Medium List 2 Accent 6"/>
    <w:basedOn w:val="Normlntabulk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tednmka1">
    <w:name w:val="Medium Grid 1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Stednmka1zvraznn1">
    <w:name w:val="Medium Grid 1 Accent 1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Stednmka1zvraznn2">
    <w:name w:val="Medium Grid 1 Accent 2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Stednmka1zvraznn3">
    <w:name w:val="Medium Grid 1 Accent 3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tednmka1zvraznn4">
    <w:name w:val="Medium Grid 1 Accent 4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Stednmka1zvraznn5">
    <w:name w:val="Medium Grid 1 Accent 5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Stednmka1zvraznn6">
    <w:name w:val="Medium Grid 1 Accent 6"/>
    <w:basedOn w:val="Normlntabulk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Stednmka2">
    <w:name w:val="Medium Grid 2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1">
    <w:name w:val="Medium Grid 2 Accent 1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2">
    <w:name w:val="Medium Grid 2 Accent 2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3">
    <w:name w:val="Medium Grid 2 Accent 3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4">
    <w:name w:val="Medium Grid 2 Accent 4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5">
    <w:name w:val="Medium Grid 2 Accent 5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2zvraznn6">
    <w:name w:val="Medium Grid 2 Accent 6"/>
    <w:basedOn w:val="Normlntabulk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Stednmka3">
    <w:name w:val="Medium Grid 3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Stednmka3zvraznn1">
    <w:name w:val="Medium Grid 3 Accent 1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Stednmka3zvraznn2">
    <w:name w:val="Medium Grid 3 Accent 2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Stednmka3zvraznn3">
    <w:name w:val="Medium Grid 3 Accent 3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Stednmka3zvraznn4">
    <w:name w:val="Medium Grid 3 Accent 4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Stednmka3zvraznn5">
    <w:name w:val="Medium Grid 3 Accent 5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Stednmka3zvraznn6">
    <w:name w:val="Medium Grid 3 Accent 6"/>
    <w:basedOn w:val="Normlntabulk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Tmavseznam">
    <w:name w:val="Dark List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Tmavseznamzvraznn1">
    <w:name w:val="Dark List Accent 1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Tmavseznamzvraznn2">
    <w:name w:val="Dark List Accent 2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Tmavseznamzvraznn3">
    <w:name w:val="Dark List Accent 3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Tmavseznamzvraznn4">
    <w:name w:val="Dark List Accent 4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Tmavseznamzvraznn5">
    <w:name w:val="Dark List Accent 5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Tmavseznamzvraznn6">
    <w:name w:val="Dark List Accent 6"/>
    <w:basedOn w:val="Normlntabulk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Barevnstnovn">
    <w:name w:val="Colorful Shading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1">
    <w:name w:val="Colorful Shading Accent 1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2">
    <w:name w:val="Colorful Shading Accent 2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3">
    <w:name w:val="Colorful Shading Accent 3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Barevnstnovnzvraznn4">
    <w:name w:val="Colorful Shading Accent 4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5">
    <w:name w:val="Colorful Shading Accent 5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tnovnzvraznn6">
    <w:name w:val="Colorful Shading Accent 6"/>
    <w:basedOn w:val="Normlntabulk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Barevnseznam">
    <w:name w:val="Colorful List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Barevnseznamzvraznn1">
    <w:name w:val="Colorful List Accent 1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Barevnseznamzvraznn2">
    <w:name w:val="Colorful List Accent 2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Barevnseznamzvraznn3">
    <w:name w:val="Colorful List Accent 3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Barevnseznamzvraznn4">
    <w:name w:val="Colorful List Accent 4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Barevnseznamzvraznn5">
    <w:name w:val="Colorful List Accent 5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Barevnseznamzvraznn6">
    <w:name w:val="Colorful List Accent 6"/>
    <w:basedOn w:val="Normlntabulk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Barevnmka">
    <w:name w:val="Colorful Grid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Barevnmkazvraznn1">
    <w:name w:val="Colorful Grid Accent 1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Barevnmkazvraznn2">
    <w:name w:val="Colorful Grid Accent 2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Barevnmkazvraznn3">
    <w:name w:val="Colorful Grid Accent 3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Barevnmkazvraznn4">
    <w:name w:val="Colorful Grid Accent 4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Barevnmkazvraznn5">
    <w:name w:val="Colorful Grid Accent 5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Barevnmkazvraznn6">
    <w:name w:val="Colorful Grid Accent 6"/>
    <w:basedOn w:val="Normlntabulk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D822A29-3BFD-46D3-B092-F710A7F945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8</Words>
  <Characters>51</Characters>
  <Application>Microsoft Office Word</Application>
  <DocSecurity>0</DocSecurity>
  <Lines>1</Lines>
  <Paragraphs>1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58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Účet Microsoft</cp:lastModifiedBy>
  <cp:revision>3</cp:revision>
  <dcterms:created xsi:type="dcterms:W3CDTF">2025-11-12T19:11:00Z</dcterms:created>
  <dcterms:modified xsi:type="dcterms:W3CDTF">2025-11-19T07:56:00Z</dcterms:modified>
  <cp:category/>
</cp:coreProperties>
</file>